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Lampe </w:t>
            </w:r>
          </w:p>
        </w:tc>
        <w:tc>
          <w:p>
            <w:pPr>
              <w:spacing w:before="0" w:after="0" w:line="240" w:lineRule="auto"/>
            </w:pPr>
            <w:r>
              <w:t>Lampe </w:t>
            </w:r>
          </w:p>
        </w:tc>
        <w:tc>
          <w:p>
            <w:pPr>
              <w:spacing w:before="0" w:after="0" w:line="240" w:lineRule="auto"/>
            </w:pPr>
            <w:r>
              <w:t>Asbeststaub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91503143" name="827380f0-97c3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9541220" name="827380f0-97c3-11f0-849a-79a2e108157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oben bei Kasten </w:t>
            </w:r>
          </w:p>
        </w:tc>
        <w:tc>
          <w:p>
            <w:pPr>
              <w:spacing w:before="0" w:after="0" w:line="240" w:lineRule="auto"/>
            </w:pPr>
            <w:r>
              <w:t>Kasten </w:t>
            </w:r>
          </w:p>
        </w:tc>
        <w:tc>
          <w:p>
            <w:pPr>
              <w:spacing w:before="0" w:after="0" w:line="240" w:lineRule="auto"/>
            </w:pPr>
            <w:r>
              <w:t>Asbeststaub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7205887" name="52b43a60-97c5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3522109" name="52b43a60-97c5-11f0-849a-79a2e108157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526912" name="3ebc9a90-97c3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8269626" name="3ebc9a90-97c3-11f0-849a-79a2e108157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64188671" name="579bd52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3910357" name="579bd520-97c4-11f0-849a-79a2e108157f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64441766" name="68f9a22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5199467" name="68f9a220-97c4-11f0-849a-79a2e108157f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3269813" name="9f919db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1008725" name="9f919db0-97c4-11f0-849a-79a2e108157f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OG-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96702999" name="f1f4c5a0-97c4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6005642" name="f1f4c5a0-97c4-11f0-849a-79a2e108157f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87374392" name="baba2c00-97c5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3340528" name="baba2c00-97c5-11f0-849a-79a2e108157f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21139251" name="df670eb0-97c5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8497170" name="df670eb0-97c5-11f0-849a-79a2e108157f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77179666" name="98f97750-97c6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1740465" name="98f97750-97c6-11f0-849a-79a2e108157f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37643431" name="aacbb100-97c6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9570347" name="aacbb100-97c6-11f0-849a-79a2e108157f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9189952" name="399f1b6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9101141" name="399f1b60-97c7-11f0-849a-79a2e108157f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5743360" name="51ec92b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0064411" name="51ec92b0-97c7-11f0-849a-79a2e108157f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alle 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Aussenwand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Kork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40244566" name="a244a86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8986434" name="a244a860-97c7-11f0-849a-79a2e108157f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10551073" name="ecbfe350-97c7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1193804" name="ecbfe350-97c7-11f0-849a-79a2e108157f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84935743" name="48b01cc0-97c8-11f0-849a-79a2e108157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6753704" name="48b01cc0-97c8-11f0-849a-79a2e108157f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Hauptstrasse 63, 8231 Hemmental</w:t>
          </w:r>
        </w:p>
        <w:p>
          <w:pPr>
            <w:spacing w:before="0" w:after="0"/>
          </w:pPr>
          <w:r>
            <w:t>501 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footer.xml" Type="http://schemas.openxmlformats.org/officeDocument/2006/relationships/footer" Id="rId2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